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E1216" w14:textId="77777777" w:rsidR="00142BCD" w:rsidRDefault="00142BCD" w:rsidP="004520E4">
      <w:pPr>
        <w:rPr>
          <w:lang w:val="en-GB"/>
        </w:rPr>
      </w:pPr>
    </w:p>
    <w:p w14:paraId="1148A0B3" w14:textId="77777777" w:rsidR="00905394" w:rsidRDefault="00905394" w:rsidP="00645EC4">
      <w:pPr>
        <w:pStyle w:val="Kopzondernummering"/>
      </w:pPr>
    </w:p>
    <w:p w14:paraId="2A49AA2D" w14:textId="77777777" w:rsidR="00905394" w:rsidRPr="00905394" w:rsidRDefault="00905394" w:rsidP="00905394"/>
    <w:p w14:paraId="67124E32" w14:textId="77777777" w:rsidR="00905394" w:rsidRPr="00905394" w:rsidRDefault="0040059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501561" wp14:editId="2D510008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1AA85B" w14:textId="49B0E775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0B99C0E" w14:textId="77777777" w:rsidR="00521CBB" w:rsidRDefault="00521CBB" w:rsidP="00521CBB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E2EE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957126" w:rsidRPr="00FE2EE2">
                              <w:rPr>
                                <w:b/>
                                <w:sz w:val="32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Prijsopgavetabel</w:t>
                            </w:r>
                          </w:p>
                          <w:p w14:paraId="3BA47544" w14:textId="77777777" w:rsidR="00521CBB" w:rsidRDefault="00521CBB" w:rsidP="00521CBB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2F3383AD" w14:textId="77777777" w:rsidR="00FE2EE2" w:rsidRPr="002D69B4" w:rsidRDefault="00FE2EE2" w:rsidP="00FE2EE2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 w:rsidRPr="002D69B4"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14:paraId="664F52BF" w14:textId="77777777" w:rsidR="00FE2EE2" w:rsidRDefault="00FE2EE2" w:rsidP="00FE2EE2">
                            <w:pPr>
                              <w:pStyle w:val="titel0"/>
                            </w:pPr>
                            <w:r>
                              <w:t xml:space="preserve">Beroepsrechtsbijstandverzekering Tuchtrecht </w:t>
                            </w:r>
                          </w:p>
                          <w:p w14:paraId="0C264D7F" w14:textId="77777777" w:rsidR="00FE2EE2" w:rsidRDefault="00FE2EE2" w:rsidP="00FE2EE2">
                            <w:pPr>
                              <w:pStyle w:val="titel0"/>
                            </w:pPr>
                            <w:r>
                              <w:t>t.b.v. Dienst Justitiële Inrichtingen</w:t>
                            </w:r>
                          </w:p>
                          <w:p w14:paraId="3477A807" w14:textId="77777777" w:rsidR="00FE2EE2" w:rsidRDefault="00FE2EE2" w:rsidP="00FE2EE2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5C16C783" w14:textId="77777777" w:rsidR="00FE2EE2" w:rsidRPr="00FF119C" w:rsidRDefault="00FE2EE2" w:rsidP="00FE2EE2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0F0C8AD" w14:textId="77777777" w:rsidR="00FE2EE2" w:rsidRPr="00BD3794" w:rsidRDefault="00FE2EE2" w:rsidP="00FE2EE2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BD3794">
                              <w:rPr>
                                <w:sz w:val="24"/>
                                <w:szCs w:val="24"/>
                              </w:rPr>
                              <w:t>Versie  0.1</w:t>
                            </w:r>
                          </w:p>
                          <w:p w14:paraId="604F77C0" w14:textId="16E5CC67" w:rsidR="00FE2EE2" w:rsidRPr="00FF119C" w:rsidRDefault="00FE2EE2" w:rsidP="00FE2EE2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BD3794">
                              <w:rPr>
                                <w:sz w:val="24"/>
                                <w:szCs w:val="24"/>
                              </w:rPr>
                              <w:t xml:space="preserve">Datum </w:t>
                            </w:r>
                            <w:r w:rsidR="00BA1E4E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="0002725E">
                              <w:rPr>
                                <w:sz w:val="24"/>
                                <w:szCs w:val="24"/>
                              </w:rPr>
                              <w:t>5-10</w:t>
                            </w:r>
                            <w:r w:rsidR="00B674B1">
                              <w:rPr>
                                <w:sz w:val="24"/>
                                <w:szCs w:val="24"/>
                              </w:rPr>
                              <w:t>-2021</w:t>
                            </w:r>
                          </w:p>
                          <w:p w14:paraId="63B1F7F6" w14:textId="77777777" w:rsidR="00FE2EE2" w:rsidRPr="002D69B4" w:rsidRDefault="00FE2EE2" w:rsidP="00521CBB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5015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14:paraId="631AA85B" w14:textId="49B0E775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0B99C0E" w14:textId="77777777" w:rsidR="00521CBB" w:rsidRDefault="00521CBB" w:rsidP="00521CBB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FE2EE2"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957126" w:rsidRPr="00FE2EE2">
                        <w:rPr>
                          <w:b/>
                          <w:sz w:val="32"/>
                          <w:szCs w:val="32"/>
                        </w:rPr>
                        <w:t>7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Prijsopgavetabel</w:t>
                      </w:r>
                    </w:p>
                    <w:p w14:paraId="3BA47544" w14:textId="77777777" w:rsidR="00521CBB" w:rsidRDefault="00521CBB" w:rsidP="00521CBB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2F3383AD" w14:textId="77777777" w:rsidR="00FE2EE2" w:rsidRPr="002D69B4" w:rsidRDefault="00FE2EE2" w:rsidP="00FE2EE2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 w:rsidRPr="002D69B4"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14:paraId="664F52BF" w14:textId="77777777" w:rsidR="00FE2EE2" w:rsidRDefault="00FE2EE2" w:rsidP="00FE2EE2">
                      <w:pPr>
                        <w:pStyle w:val="titel0"/>
                      </w:pPr>
                      <w:r>
                        <w:t xml:space="preserve">Beroepsrechtsbijstandverzekering Tuchtrecht </w:t>
                      </w:r>
                    </w:p>
                    <w:p w14:paraId="0C264D7F" w14:textId="77777777" w:rsidR="00FE2EE2" w:rsidRDefault="00FE2EE2" w:rsidP="00FE2EE2">
                      <w:pPr>
                        <w:pStyle w:val="titel0"/>
                      </w:pPr>
                      <w:r>
                        <w:t>t.b.v. Dienst Justitiële Inrichtingen</w:t>
                      </w:r>
                    </w:p>
                    <w:p w14:paraId="3477A807" w14:textId="77777777" w:rsidR="00FE2EE2" w:rsidRDefault="00FE2EE2" w:rsidP="00FE2EE2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  <w:p w14:paraId="5C16C783" w14:textId="77777777" w:rsidR="00FE2EE2" w:rsidRPr="00FF119C" w:rsidRDefault="00FE2EE2" w:rsidP="00FE2EE2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70F0C8AD" w14:textId="77777777" w:rsidR="00FE2EE2" w:rsidRPr="00BD3794" w:rsidRDefault="00FE2EE2" w:rsidP="00FE2EE2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BD3794">
                        <w:rPr>
                          <w:sz w:val="24"/>
                          <w:szCs w:val="24"/>
                        </w:rPr>
                        <w:t>Versie  0.1</w:t>
                      </w:r>
                    </w:p>
                    <w:p w14:paraId="604F77C0" w14:textId="16E5CC67" w:rsidR="00FE2EE2" w:rsidRPr="00FF119C" w:rsidRDefault="00FE2EE2" w:rsidP="00FE2EE2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BD3794">
                        <w:rPr>
                          <w:sz w:val="24"/>
                          <w:szCs w:val="24"/>
                        </w:rPr>
                        <w:t xml:space="preserve">Datum </w:t>
                      </w:r>
                      <w:r w:rsidR="00BA1E4E">
                        <w:rPr>
                          <w:sz w:val="24"/>
                          <w:szCs w:val="24"/>
                        </w:rPr>
                        <w:t>1</w:t>
                      </w:r>
                      <w:r w:rsidR="0002725E">
                        <w:rPr>
                          <w:sz w:val="24"/>
                          <w:szCs w:val="24"/>
                        </w:rPr>
                        <w:t>5-10</w:t>
                      </w:r>
                      <w:r w:rsidR="00B674B1">
                        <w:rPr>
                          <w:sz w:val="24"/>
                          <w:szCs w:val="24"/>
                        </w:rPr>
                        <w:t>-2021</w:t>
                      </w:r>
                    </w:p>
                    <w:p w14:paraId="63B1F7F6" w14:textId="77777777" w:rsidR="00FE2EE2" w:rsidRPr="002D69B4" w:rsidRDefault="00FE2EE2" w:rsidP="00521CBB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4EC9CD" w14:textId="77777777" w:rsidR="00905394" w:rsidRPr="00905394" w:rsidRDefault="00905394" w:rsidP="00905394"/>
    <w:p w14:paraId="1DA09E0F" w14:textId="77777777" w:rsidR="00905394" w:rsidRPr="00905394" w:rsidRDefault="00905394" w:rsidP="00905394"/>
    <w:p w14:paraId="35DC5E19" w14:textId="77777777" w:rsidR="00905394" w:rsidRPr="00905394" w:rsidRDefault="00905394" w:rsidP="00905394"/>
    <w:p w14:paraId="6212A4D8" w14:textId="77777777" w:rsidR="00905394" w:rsidRPr="00905394" w:rsidRDefault="00905394" w:rsidP="00905394"/>
    <w:p w14:paraId="004AE26A" w14:textId="77777777" w:rsidR="00905394" w:rsidRPr="00905394" w:rsidRDefault="00905394" w:rsidP="00905394"/>
    <w:p w14:paraId="53DCBE38" w14:textId="77777777" w:rsidR="00905394" w:rsidRPr="00905394" w:rsidRDefault="00905394" w:rsidP="00905394"/>
    <w:p w14:paraId="567A4FA6" w14:textId="77777777" w:rsidR="00905394" w:rsidRPr="00905394" w:rsidRDefault="00905394" w:rsidP="00905394">
      <w:pPr>
        <w:jc w:val="right"/>
      </w:pPr>
    </w:p>
    <w:p w14:paraId="2D4E6B59" w14:textId="77777777" w:rsidR="00905394" w:rsidRPr="00905394" w:rsidRDefault="00905394" w:rsidP="00905394"/>
    <w:p w14:paraId="3478F938" w14:textId="77777777" w:rsidR="00227FC7" w:rsidRDefault="00142BCD" w:rsidP="00B030FC">
      <w:pPr>
        <w:pStyle w:val="Kopzondernummering"/>
        <w:ind w:left="-993" w:firstLine="993"/>
      </w:pPr>
      <w:r w:rsidRPr="00905394">
        <w:br w:type="column"/>
      </w:r>
    </w:p>
    <w:tbl>
      <w:tblPr>
        <w:tblStyle w:val="Tabelraster"/>
        <w:tblW w:w="0" w:type="auto"/>
        <w:tblInd w:w="-1701" w:type="dxa"/>
        <w:tblLook w:val="04A0" w:firstRow="1" w:lastRow="0" w:firstColumn="1" w:lastColumn="0" w:noHBand="0" w:noVBand="1"/>
      </w:tblPr>
      <w:tblGrid>
        <w:gridCol w:w="2943"/>
        <w:gridCol w:w="1134"/>
        <w:gridCol w:w="2552"/>
        <w:gridCol w:w="2835"/>
      </w:tblGrid>
      <w:tr w:rsidR="00025A01" w14:paraId="3D053E39" w14:textId="77777777" w:rsidTr="00BA1E4E">
        <w:tc>
          <w:tcPr>
            <w:tcW w:w="2943" w:type="dxa"/>
            <w:shd w:val="clear" w:color="auto" w:fill="F79646" w:themeFill="accent6"/>
          </w:tcPr>
          <w:p w14:paraId="51A887EA" w14:textId="146A2FFB" w:rsidR="00025A01" w:rsidRDefault="00025A01" w:rsidP="00025A01">
            <w:r w:rsidRPr="00D36B0C">
              <w:t>Beroep</w:t>
            </w:r>
            <w:r w:rsidR="00C33956">
              <w:t>sgroep</w:t>
            </w:r>
          </w:p>
        </w:tc>
        <w:tc>
          <w:tcPr>
            <w:tcW w:w="1134" w:type="dxa"/>
            <w:shd w:val="clear" w:color="auto" w:fill="F79646" w:themeFill="accent6"/>
          </w:tcPr>
          <w:p w14:paraId="73D8B3C2" w14:textId="77777777" w:rsidR="00025A01" w:rsidRDefault="0002725E" w:rsidP="00025A01">
            <w:r>
              <w:t>Aantal</w:t>
            </w:r>
          </w:p>
          <w:p w14:paraId="4972FACB" w14:textId="6EB12C57" w:rsidR="0002725E" w:rsidRDefault="0002725E" w:rsidP="00025A01">
            <w:r>
              <w:t>personen</w:t>
            </w:r>
          </w:p>
        </w:tc>
        <w:tc>
          <w:tcPr>
            <w:tcW w:w="2552" w:type="dxa"/>
            <w:shd w:val="clear" w:color="auto" w:fill="F79646" w:themeFill="accent6"/>
          </w:tcPr>
          <w:p w14:paraId="06C162C0" w14:textId="16CC08BB" w:rsidR="00025A01" w:rsidRDefault="00025A01" w:rsidP="00025A01">
            <w:r>
              <w:t>Jaarpremie</w:t>
            </w:r>
            <w:r w:rsidR="0002725E">
              <w:t xml:space="preserve"> per persoon</w:t>
            </w:r>
          </w:p>
          <w:p w14:paraId="5B0C0EF8" w14:textId="4DC435CD" w:rsidR="00025A01" w:rsidRDefault="001F677A" w:rsidP="00025A01">
            <w:r>
              <w:t>e</w:t>
            </w:r>
            <w:r w:rsidR="00025A01">
              <w:t>xcl</w:t>
            </w:r>
            <w:r>
              <w:t>.</w:t>
            </w:r>
            <w:r w:rsidR="00025A01">
              <w:t xml:space="preserve"> assurantiebelasting</w:t>
            </w:r>
          </w:p>
        </w:tc>
        <w:tc>
          <w:tcPr>
            <w:tcW w:w="2835" w:type="dxa"/>
            <w:shd w:val="clear" w:color="auto" w:fill="F79646" w:themeFill="accent6"/>
          </w:tcPr>
          <w:p w14:paraId="3456B191" w14:textId="6E5791C3" w:rsidR="00025A01" w:rsidRDefault="00025A01" w:rsidP="00025A01">
            <w:r>
              <w:t xml:space="preserve">Jaarpremie </w:t>
            </w:r>
            <w:r w:rsidR="00C33956">
              <w:t>beroepsgroep</w:t>
            </w:r>
          </w:p>
          <w:p w14:paraId="78A71609" w14:textId="42179765" w:rsidR="00025A01" w:rsidRDefault="00025A01" w:rsidP="00025A01">
            <w:r>
              <w:t>excl. assurantiebelasting</w:t>
            </w:r>
          </w:p>
        </w:tc>
      </w:tr>
      <w:tr w:rsidR="0002725E" w14:paraId="336C674B" w14:textId="77777777" w:rsidTr="00025A01">
        <w:tc>
          <w:tcPr>
            <w:tcW w:w="2943" w:type="dxa"/>
          </w:tcPr>
          <w:p w14:paraId="0D30DA5D" w14:textId="0015D3C2" w:rsidR="0002725E" w:rsidRDefault="0002725E" w:rsidP="0002725E">
            <w:r>
              <w:t>Artsen (huisarts/tandarts)</w:t>
            </w:r>
          </w:p>
        </w:tc>
        <w:tc>
          <w:tcPr>
            <w:tcW w:w="1134" w:type="dxa"/>
          </w:tcPr>
          <w:p w14:paraId="2635EA78" w14:textId="3AD5B2D8" w:rsidR="0002725E" w:rsidRPr="00BA1E4E" w:rsidRDefault="00BA1E4E" w:rsidP="0002725E">
            <w:pPr>
              <w:jc w:val="center"/>
            </w:pPr>
            <w:r w:rsidRPr="00BA1E4E">
              <w:t>13</w:t>
            </w:r>
          </w:p>
        </w:tc>
        <w:tc>
          <w:tcPr>
            <w:tcW w:w="2552" w:type="dxa"/>
          </w:tcPr>
          <w:p w14:paraId="7D70B869" w14:textId="79029CCD" w:rsidR="0002725E" w:rsidRPr="000228EF" w:rsidRDefault="0002725E" w:rsidP="0002725E">
            <w:r w:rsidRPr="000228EF">
              <w:t>€</w:t>
            </w:r>
          </w:p>
        </w:tc>
        <w:tc>
          <w:tcPr>
            <w:tcW w:w="2835" w:type="dxa"/>
          </w:tcPr>
          <w:p w14:paraId="685F8489" w14:textId="17F59035" w:rsidR="0002725E" w:rsidRPr="000228EF" w:rsidRDefault="0002725E" w:rsidP="0002725E">
            <w:r w:rsidRPr="000228EF">
              <w:t>€</w:t>
            </w:r>
          </w:p>
        </w:tc>
      </w:tr>
      <w:tr w:rsidR="0002725E" w14:paraId="452FAD11" w14:textId="77777777" w:rsidTr="00025A01">
        <w:tc>
          <w:tcPr>
            <w:tcW w:w="2943" w:type="dxa"/>
          </w:tcPr>
          <w:p w14:paraId="072FB8A5" w14:textId="20F97233" w:rsidR="0002725E" w:rsidRDefault="0002725E" w:rsidP="0002725E">
            <w:r w:rsidRPr="0042157B">
              <w:t>Psychiater</w:t>
            </w:r>
            <w:r>
              <w:t>s</w:t>
            </w:r>
          </w:p>
        </w:tc>
        <w:tc>
          <w:tcPr>
            <w:tcW w:w="1134" w:type="dxa"/>
          </w:tcPr>
          <w:p w14:paraId="4CCB44D1" w14:textId="77C146E0" w:rsidR="0002725E" w:rsidRPr="00BA1E4E" w:rsidRDefault="00BA1E4E" w:rsidP="0002725E">
            <w:pPr>
              <w:jc w:val="center"/>
            </w:pPr>
            <w:r w:rsidRPr="00BA1E4E">
              <w:t>91</w:t>
            </w:r>
          </w:p>
        </w:tc>
        <w:tc>
          <w:tcPr>
            <w:tcW w:w="2552" w:type="dxa"/>
          </w:tcPr>
          <w:p w14:paraId="2D1BEC94" w14:textId="4FEBFD11" w:rsidR="0002725E" w:rsidRPr="000228EF" w:rsidRDefault="0002725E" w:rsidP="0002725E">
            <w:r>
              <w:t>€</w:t>
            </w:r>
          </w:p>
        </w:tc>
        <w:tc>
          <w:tcPr>
            <w:tcW w:w="2835" w:type="dxa"/>
          </w:tcPr>
          <w:p w14:paraId="234FBDC3" w14:textId="6ABA0168" w:rsidR="0002725E" w:rsidRPr="000228EF" w:rsidRDefault="0002725E" w:rsidP="0002725E">
            <w:r>
              <w:t>€</w:t>
            </w:r>
          </w:p>
        </w:tc>
      </w:tr>
      <w:tr w:rsidR="0002725E" w14:paraId="0AF430F9" w14:textId="77777777" w:rsidTr="00025A01">
        <w:tc>
          <w:tcPr>
            <w:tcW w:w="2943" w:type="dxa"/>
          </w:tcPr>
          <w:p w14:paraId="476822C0" w14:textId="0E0C153E" w:rsidR="0002725E" w:rsidRDefault="0002725E" w:rsidP="0002725E">
            <w:r>
              <w:t>Psych</w:t>
            </w:r>
            <w:r w:rsidR="00BA1E4E">
              <w:t>o</w:t>
            </w:r>
            <w:r>
              <w:t>logen</w:t>
            </w:r>
          </w:p>
        </w:tc>
        <w:tc>
          <w:tcPr>
            <w:tcW w:w="1134" w:type="dxa"/>
          </w:tcPr>
          <w:p w14:paraId="0109F459" w14:textId="26C93782" w:rsidR="0002725E" w:rsidRPr="00BA1E4E" w:rsidRDefault="00BA1E4E" w:rsidP="0002725E">
            <w:pPr>
              <w:jc w:val="center"/>
            </w:pPr>
            <w:r w:rsidRPr="00BA1E4E">
              <w:t>227</w:t>
            </w:r>
          </w:p>
        </w:tc>
        <w:tc>
          <w:tcPr>
            <w:tcW w:w="2552" w:type="dxa"/>
          </w:tcPr>
          <w:p w14:paraId="75EFB094" w14:textId="2E67B965" w:rsidR="0002725E" w:rsidRPr="000228EF" w:rsidRDefault="0002725E" w:rsidP="0002725E">
            <w:r w:rsidRPr="00971738">
              <w:t>€</w:t>
            </w:r>
          </w:p>
        </w:tc>
        <w:tc>
          <w:tcPr>
            <w:tcW w:w="2835" w:type="dxa"/>
          </w:tcPr>
          <w:p w14:paraId="07560B17" w14:textId="5C40235E" w:rsidR="0002725E" w:rsidRPr="000228EF" w:rsidRDefault="0002725E" w:rsidP="0002725E">
            <w:r w:rsidRPr="00971738">
              <w:t>€</w:t>
            </w:r>
          </w:p>
        </w:tc>
      </w:tr>
      <w:tr w:rsidR="0002725E" w14:paraId="06241BFA" w14:textId="77777777" w:rsidTr="00025A01">
        <w:tc>
          <w:tcPr>
            <w:tcW w:w="2943" w:type="dxa"/>
          </w:tcPr>
          <w:p w14:paraId="6345D2C1" w14:textId="7398048F" w:rsidR="0002725E" w:rsidRDefault="0002725E" w:rsidP="0002725E">
            <w:r w:rsidRPr="0042157B">
              <w:t>Verpleegkundige</w:t>
            </w:r>
            <w:r>
              <w:t>n</w:t>
            </w:r>
          </w:p>
        </w:tc>
        <w:tc>
          <w:tcPr>
            <w:tcW w:w="1134" w:type="dxa"/>
          </w:tcPr>
          <w:p w14:paraId="08B3102E" w14:textId="0626C45E" w:rsidR="0002725E" w:rsidRPr="00BA1E4E" w:rsidRDefault="00BA1E4E" w:rsidP="0002725E">
            <w:pPr>
              <w:jc w:val="center"/>
            </w:pPr>
            <w:r w:rsidRPr="00BA1E4E">
              <w:t>383</w:t>
            </w:r>
          </w:p>
        </w:tc>
        <w:tc>
          <w:tcPr>
            <w:tcW w:w="2552" w:type="dxa"/>
          </w:tcPr>
          <w:p w14:paraId="588074EC" w14:textId="49D451C8" w:rsidR="0002725E" w:rsidRPr="000228EF" w:rsidRDefault="0002725E" w:rsidP="0002725E">
            <w:r w:rsidRPr="00F35EE7">
              <w:t>€</w:t>
            </w:r>
          </w:p>
        </w:tc>
        <w:tc>
          <w:tcPr>
            <w:tcW w:w="2835" w:type="dxa"/>
          </w:tcPr>
          <w:p w14:paraId="53127520" w14:textId="715251A0" w:rsidR="0002725E" w:rsidRPr="000228EF" w:rsidRDefault="0002725E" w:rsidP="0002725E">
            <w:r w:rsidRPr="00F35EE7">
              <w:t>€</w:t>
            </w:r>
          </w:p>
        </w:tc>
      </w:tr>
      <w:tr w:rsidR="000228EF" w14:paraId="3EFBCF37" w14:textId="77777777" w:rsidTr="00830A74">
        <w:tc>
          <w:tcPr>
            <w:tcW w:w="6629" w:type="dxa"/>
            <w:gridSpan w:val="3"/>
          </w:tcPr>
          <w:p w14:paraId="60A923DF" w14:textId="68B1734E" w:rsidR="000228EF" w:rsidRPr="000228EF" w:rsidRDefault="000228EF" w:rsidP="000228EF">
            <w:pPr>
              <w:jc w:val="right"/>
              <w:rPr>
                <w:b/>
              </w:rPr>
            </w:pPr>
            <w:r w:rsidRPr="000228EF">
              <w:rPr>
                <w:b/>
              </w:rPr>
              <w:t>Totaal</w:t>
            </w:r>
            <w:r>
              <w:rPr>
                <w:b/>
              </w:rPr>
              <w:t xml:space="preserve"> Jaarpremie</w:t>
            </w:r>
          </w:p>
        </w:tc>
        <w:tc>
          <w:tcPr>
            <w:tcW w:w="2835" w:type="dxa"/>
          </w:tcPr>
          <w:p w14:paraId="53D21EFE" w14:textId="15A25E7C" w:rsidR="000228EF" w:rsidRPr="000228EF" w:rsidRDefault="000228EF" w:rsidP="00025A01">
            <w:pPr>
              <w:rPr>
                <w:b/>
              </w:rPr>
            </w:pPr>
            <w:r w:rsidRPr="000228EF">
              <w:rPr>
                <w:b/>
              </w:rPr>
              <w:t>€</w:t>
            </w:r>
          </w:p>
        </w:tc>
      </w:tr>
    </w:tbl>
    <w:p w14:paraId="7A6849E6" w14:textId="23D90EB0" w:rsidR="000C4B04" w:rsidRDefault="000C4B04" w:rsidP="000C4B04">
      <w:pPr>
        <w:spacing w:line="0" w:lineRule="atLeast"/>
        <w:ind w:left="-1701"/>
      </w:pPr>
    </w:p>
    <w:p w14:paraId="591549DB" w14:textId="55DD5749" w:rsidR="00B674B1" w:rsidRDefault="00B674B1" w:rsidP="000C4B04">
      <w:pPr>
        <w:spacing w:line="0" w:lineRule="atLeast"/>
        <w:ind w:left="-1701"/>
      </w:pPr>
    </w:p>
    <w:sectPr w:rsidR="00B674B1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3AE0C" w14:textId="77777777" w:rsidR="00D72223" w:rsidRDefault="00D72223">
      <w:r>
        <w:separator/>
      </w:r>
    </w:p>
    <w:p w14:paraId="5398F5F9" w14:textId="77777777" w:rsidR="00D72223" w:rsidRDefault="00D72223"/>
    <w:p w14:paraId="2E2135B6" w14:textId="77777777" w:rsidR="00D72223" w:rsidRDefault="00D72223"/>
    <w:p w14:paraId="4B16624E" w14:textId="77777777" w:rsidR="00A72E2B" w:rsidRDefault="00A72E2B"/>
  </w:endnote>
  <w:endnote w:type="continuationSeparator" w:id="0">
    <w:p w14:paraId="30BA0045" w14:textId="77777777" w:rsidR="00D72223" w:rsidRDefault="00D72223">
      <w:r>
        <w:continuationSeparator/>
      </w:r>
    </w:p>
    <w:p w14:paraId="6AA92C08" w14:textId="77777777" w:rsidR="00D72223" w:rsidRDefault="00D72223"/>
    <w:p w14:paraId="770B2E5B" w14:textId="77777777" w:rsidR="00D72223" w:rsidRDefault="00D72223"/>
    <w:p w14:paraId="02FE5824" w14:textId="77777777" w:rsidR="00A72E2B" w:rsidRDefault="00A72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645BE" w14:textId="77777777" w:rsidR="00492A5E" w:rsidRDefault="00492A5E">
    <w:pPr>
      <w:pStyle w:val="Voettekst"/>
    </w:pPr>
  </w:p>
  <w:p w14:paraId="176E8A27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2661C250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06B6C506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2CB13C44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14:paraId="0F684717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74C33D8C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2E7BF088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63C76D91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14:paraId="011D16F4" w14:textId="77777777" w:rsidR="00A72E2B" w:rsidRDefault="00A72E2B"/>
  <w:p w14:paraId="5406421E" w14:textId="77777777" w:rsidR="00A72E2B" w:rsidRDefault="00A72E2B"/>
  <w:p w14:paraId="0F234A93" w14:textId="77777777"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6B521CD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4665C266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48DFA476" w14:textId="20E3FD65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2E5E1C">
            <w:t>2</w:t>
          </w:r>
          <w:r w:rsidR="00D72223">
            <w:fldChar w:fldCharType="end"/>
          </w:r>
          <w:r w:rsidRPr="006B1455">
            <w:t xml:space="preserve"> van </w:t>
          </w:r>
          <w:fldSimple w:instr=" NUMPAGES   \* MERGEFORMAT ">
            <w:r w:rsidR="002E5E1C">
              <w:t>2</w:t>
            </w:r>
          </w:fldSimple>
        </w:p>
      </w:tc>
    </w:tr>
  </w:tbl>
  <w:p w14:paraId="2DDE94A2" w14:textId="77777777" w:rsidR="00492A5E" w:rsidRPr="00BC3B53" w:rsidRDefault="00492A5E" w:rsidP="00B74DD5">
    <w:pPr>
      <w:spacing w:line="240" w:lineRule="auto"/>
      <w:rPr>
        <w:sz w:val="2"/>
        <w:szCs w:val="2"/>
      </w:rPr>
    </w:pPr>
  </w:p>
  <w:p w14:paraId="4EF8D88D" w14:textId="77777777" w:rsidR="00A72E2B" w:rsidRDefault="00A72E2B"/>
  <w:p w14:paraId="3B9880ED" w14:textId="77777777" w:rsidR="00A72E2B" w:rsidRDefault="00A72E2B"/>
  <w:p w14:paraId="6496C68F" w14:textId="77777777"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22162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19ED4" w14:textId="77777777" w:rsidR="00D72223" w:rsidRPr="00B35331" w:rsidRDefault="00D72223" w:rsidP="00B35331">
      <w:pPr>
        <w:pStyle w:val="Voettekst"/>
      </w:pPr>
    </w:p>
    <w:p w14:paraId="5E56DA99" w14:textId="77777777" w:rsidR="00A72E2B" w:rsidRDefault="00A72E2B"/>
  </w:footnote>
  <w:footnote w:type="continuationSeparator" w:id="0">
    <w:p w14:paraId="1D72DDC7" w14:textId="77777777" w:rsidR="00D72223" w:rsidRDefault="00D72223">
      <w:r>
        <w:continuationSeparator/>
      </w:r>
    </w:p>
    <w:p w14:paraId="5AB2D4C3" w14:textId="77777777" w:rsidR="00D72223" w:rsidRDefault="00D72223"/>
    <w:p w14:paraId="199922E5" w14:textId="77777777" w:rsidR="00D72223" w:rsidRDefault="00D72223"/>
    <w:p w14:paraId="22DC6DCE" w14:textId="77777777" w:rsidR="00A72E2B" w:rsidRDefault="00A72E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BE51F" w14:textId="77777777" w:rsidR="00492A5E" w:rsidRDefault="00492A5E">
    <w:pPr>
      <w:pStyle w:val="Koptekst"/>
    </w:pPr>
  </w:p>
  <w:p w14:paraId="1FA1B5F3" w14:textId="77777777" w:rsidR="00492A5E" w:rsidRDefault="00492A5E"/>
  <w:p w14:paraId="19CDDD08" w14:textId="77777777" w:rsidR="00492A5E" w:rsidRDefault="00492A5E"/>
  <w:p w14:paraId="09A546C3" w14:textId="77777777" w:rsidR="00A72E2B" w:rsidRDefault="00A72E2B"/>
  <w:p w14:paraId="24986BED" w14:textId="77777777" w:rsidR="00A72E2B" w:rsidRDefault="00A72E2B"/>
  <w:p w14:paraId="067128B6" w14:textId="77777777"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6E6D5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14:paraId="0AA87903" w14:textId="77777777" w:rsidTr="002E14E1">
      <w:trPr>
        <w:trHeight w:val="400"/>
      </w:trPr>
      <w:tc>
        <w:tcPr>
          <w:tcW w:w="7520" w:type="dxa"/>
          <w:shd w:val="clear" w:color="auto" w:fill="auto"/>
        </w:tcPr>
        <w:p w14:paraId="6D52558A" w14:textId="68992413" w:rsidR="00492A5E" w:rsidRPr="002E14E1" w:rsidRDefault="00063759" w:rsidP="00063759">
          <w:pPr>
            <w:adjustRightInd w:val="0"/>
            <w:spacing w:line="180" w:lineRule="exact"/>
            <w:rPr>
              <w:sz w:val="13"/>
            </w:rPr>
          </w:pPr>
          <w:r>
            <w:rPr>
              <w:sz w:val="13"/>
            </w:rPr>
            <w:t xml:space="preserve">| Bijlage 7 </w:t>
          </w:r>
          <w:r w:rsidR="0002725E">
            <w:rPr>
              <w:sz w:val="13"/>
            </w:rPr>
            <w:t>IUC DJI/IEN</w:t>
          </w:r>
          <w:r w:rsidR="006908BE">
            <w:rPr>
              <w:sz w:val="13"/>
            </w:rPr>
            <w:t>E</w:t>
          </w:r>
          <w:bookmarkStart w:id="0" w:name="_GoBack"/>
          <w:bookmarkEnd w:id="0"/>
          <w:r w:rsidR="0002725E">
            <w:rPr>
              <w:sz w:val="13"/>
            </w:rPr>
            <w:t>A/RR/2021-05</w:t>
          </w:r>
          <w:r w:rsidRPr="00063759">
            <w:rPr>
              <w:sz w:val="13"/>
            </w:rPr>
            <w:t xml:space="preserve">  EA Beroepsre</w:t>
          </w:r>
          <w:r w:rsidR="004A4DB7">
            <w:rPr>
              <w:sz w:val="13"/>
            </w:rPr>
            <w:t xml:space="preserve">chtbijstandsverzekering </w:t>
          </w:r>
          <w:r w:rsidR="0002725E">
            <w:rPr>
              <w:sz w:val="13"/>
            </w:rPr>
            <w:t>Medisch T</w:t>
          </w:r>
          <w:r w:rsidRPr="00063759">
            <w:rPr>
              <w:sz w:val="13"/>
            </w:rPr>
            <w:t>uchtrecht |</w:t>
          </w:r>
        </w:p>
      </w:tc>
    </w:tr>
  </w:tbl>
  <w:p w14:paraId="7C370E86" w14:textId="77777777"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1F06D" w14:textId="77777777" w:rsidR="00492A5E" w:rsidRDefault="00400598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366C771" wp14:editId="18FDFE8A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 w14:paraId="0BC2AA20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06BC480A" w14:textId="77777777"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A135C95" wp14:editId="53D3C760">
                                      <wp:extent cx="466090" cy="1587500"/>
                                      <wp:effectExtent l="19050" t="0" r="0" b="0"/>
                                      <wp:docPr id="102" name="Afbeelding 102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00244DA0" w14:textId="77777777" w:rsidR="00492A5E" w:rsidRDefault="00C14EA9" w:rsidP="006E263E">
                                <w:pPr>
                                  <w:spacing w:line="240" w:lineRule="auto"/>
                                </w:pPr>
                                <w:bookmarkStart w:id="1" w:name="woordmerk_bk"/>
                                <w:r w:rsidRPr="00C14EA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E948277" wp14:editId="225E1235">
                                      <wp:extent cx="2340869" cy="1583439"/>
                                      <wp:effectExtent l="0" t="0" r="0" b="0"/>
                                      <wp:docPr id="103" name="Afbeelding 103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1"/>
                              </w:p>
                            </w:tc>
                          </w:tr>
                        </w:tbl>
                        <w:p w14:paraId="46054D8A" w14:textId="77777777"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6C771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 w14:paraId="0BC2AA20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06BC480A" w14:textId="77777777"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135C95" wp14:editId="53D3C760">
                                <wp:extent cx="466090" cy="1587500"/>
                                <wp:effectExtent l="19050" t="0" r="0" b="0"/>
                                <wp:docPr id="102" name="Afbeelding 102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00244DA0" w14:textId="77777777" w:rsidR="00492A5E" w:rsidRDefault="00C14EA9" w:rsidP="006E263E">
                          <w:pPr>
                            <w:spacing w:line="240" w:lineRule="auto"/>
                          </w:pPr>
                          <w:bookmarkStart w:id="2" w:name="woordmerk_bk"/>
                          <w:r w:rsidRPr="00C14EA9">
                            <w:rPr>
                              <w:noProof/>
                            </w:rPr>
                            <w:drawing>
                              <wp:inline distT="0" distB="0" distL="0" distR="0" wp14:anchorId="7E948277" wp14:editId="225E1235">
                                <wp:extent cx="2340869" cy="1583439"/>
                                <wp:effectExtent l="0" t="0" r="0" b="0"/>
                                <wp:docPr id="103" name="Afbeelding 10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2"/>
                        </w:p>
                      </w:tc>
                    </w:tr>
                  </w:tbl>
                  <w:p w14:paraId="46054D8A" w14:textId="77777777"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14:paraId="52515206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0" w15:restartNumberingAfterBreak="0">
    <w:nsid w:val="2C5F71E7"/>
    <w:multiLevelType w:val="hybridMultilevel"/>
    <w:tmpl w:val="965A7324"/>
    <w:lvl w:ilvl="0" w:tplc="7B58737A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2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5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7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8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2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3" w15:restartNumberingAfterBreak="0">
    <w:nsid w:val="642D5FBC"/>
    <w:multiLevelType w:val="hybridMultilevel"/>
    <w:tmpl w:val="12102E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5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7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9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1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7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5"/>
  </w:num>
  <w:num w:numId="16">
    <w:abstractNumId w:val="29"/>
  </w:num>
  <w:num w:numId="17">
    <w:abstractNumId w:val="14"/>
  </w:num>
  <w:num w:numId="18">
    <w:abstractNumId w:val="26"/>
  </w:num>
  <w:num w:numId="19">
    <w:abstractNumId w:val="28"/>
  </w:num>
  <w:num w:numId="20">
    <w:abstractNumId w:val="25"/>
  </w:num>
  <w:num w:numId="21">
    <w:abstractNumId w:val="31"/>
  </w:num>
  <w:num w:numId="22">
    <w:abstractNumId w:val="22"/>
  </w:num>
  <w:num w:numId="23">
    <w:abstractNumId w:val="16"/>
  </w:num>
  <w:num w:numId="24">
    <w:abstractNumId w:val="17"/>
  </w:num>
  <w:num w:numId="25">
    <w:abstractNumId w:val="27"/>
  </w:num>
  <w:num w:numId="26">
    <w:abstractNumId w:val="38"/>
  </w:num>
  <w:num w:numId="27">
    <w:abstractNumId w:val="34"/>
  </w:num>
  <w:num w:numId="28">
    <w:abstractNumId w:val="15"/>
  </w:num>
  <w:num w:numId="29">
    <w:abstractNumId w:val="32"/>
  </w:num>
  <w:num w:numId="30">
    <w:abstractNumId w:val="18"/>
  </w:num>
  <w:num w:numId="31">
    <w:abstractNumId w:val="39"/>
  </w:num>
  <w:num w:numId="32">
    <w:abstractNumId w:val="36"/>
  </w:num>
  <w:num w:numId="33">
    <w:abstractNumId w:val="24"/>
  </w:num>
  <w:num w:numId="34">
    <w:abstractNumId w:val="30"/>
  </w:num>
  <w:num w:numId="35">
    <w:abstractNumId w:val="21"/>
  </w:num>
  <w:num w:numId="36">
    <w:abstractNumId w:val="19"/>
  </w:num>
  <w:num w:numId="37">
    <w:abstractNumId w:val="12"/>
  </w:num>
  <w:num w:numId="38">
    <w:abstractNumId w:val="40"/>
  </w:num>
  <w:num w:numId="39">
    <w:abstractNumId w:val="23"/>
  </w:num>
  <w:num w:numId="40">
    <w:abstractNumId w:val="41"/>
  </w:num>
  <w:num w:numId="41">
    <w:abstractNumId w:val="33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34817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28EF"/>
    <w:rsid w:val="00025A01"/>
    <w:rsid w:val="00026447"/>
    <w:rsid w:val="0002725E"/>
    <w:rsid w:val="00033426"/>
    <w:rsid w:val="00034A84"/>
    <w:rsid w:val="00035E67"/>
    <w:rsid w:val="00044809"/>
    <w:rsid w:val="00057B03"/>
    <w:rsid w:val="0006027D"/>
    <w:rsid w:val="00063759"/>
    <w:rsid w:val="00071F28"/>
    <w:rsid w:val="00081825"/>
    <w:rsid w:val="00082BB1"/>
    <w:rsid w:val="00094B45"/>
    <w:rsid w:val="00096680"/>
    <w:rsid w:val="000A01F6"/>
    <w:rsid w:val="000A7488"/>
    <w:rsid w:val="000B2A0F"/>
    <w:rsid w:val="000B7281"/>
    <w:rsid w:val="000C3F40"/>
    <w:rsid w:val="000C43A2"/>
    <w:rsid w:val="000C4B04"/>
    <w:rsid w:val="000D6FA0"/>
    <w:rsid w:val="000D7BB7"/>
    <w:rsid w:val="000F1A72"/>
    <w:rsid w:val="000F2632"/>
    <w:rsid w:val="00123082"/>
    <w:rsid w:val="00123704"/>
    <w:rsid w:val="001270C7"/>
    <w:rsid w:val="001429A1"/>
    <w:rsid w:val="00142BCD"/>
    <w:rsid w:val="0014786A"/>
    <w:rsid w:val="001516A4"/>
    <w:rsid w:val="001802CA"/>
    <w:rsid w:val="00185428"/>
    <w:rsid w:val="00185576"/>
    <w:rsid w:val="00185951"/>
    <w:rsid w:val="001A2505"/>
    <w:rsid w:val="001B7D7E"/>
    <w:rsid w:val="001C47F8"/>
    <w:rsid w:val="001C793E"/>
    <w:rsid w:val="001D5178"/>
    <w:rsid w:val="001E34C6"/>
    <w:rsid w:val="001E5581"/>
    <w:rsid w:val="001F677A"/>
    <w:rsid w:val="00215347"/>
    <w:rsid w:val="00216ADD"/>
    <w:rsid w:val="0022356A"/>
    <w:rsid w:val="00227FC7"/>
    <w:rsid w:val="002428E3"/>
    <w:rsid w:val="00260BAF"/>
    <w:rsid w:val="002650F7"/>
    <w:rsid w:val="00280F74"/>
    <w:rsid w:val="00286998"/>
    <w:rsid w:val="002B153C"/>
    <w:rsid w:val="002D317B"/>
    <w:rsid w:val="002E0F69"/>
    <w:rsid w:val="002E14E1"/>
    <w:rsid w:val="002E5E1C"/>
    <w:rsid w:val="002F35DC"/>
    <w:rsid w:val="00312597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74F5"/>
    <w:rsid w:val="003B58E3"/>
    <w:rsid w:val="003B7612"/>
    <w:rsid w:val="003B7EE7"/>
    <w:rsid w:val="003C18C0"/>
    <w:rsid w:val="003D39EC"/>
    <w:rsid w:val="003E3DD5"/>
    <w:rsid w:val="003F44B7"/>
    <w:rsid w:val="00400598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2A5E"/>
    <w:rsid w:val="004A4DB7"/>
    <w:rsid w:val="004A5D6A"/>
    <w:rsid w:val="004B02EC"/>
    <w:rsid w:val="004B4977"/>
    <w:rsid w:val="004B5465"/>
    <w:rsid w:val="004E13BE"/>
    <w:rsid w:val="004E32F0"/>
    <w:rsid w:val="00516022"/>
    <w:rsid w:val="00521CBB"/>
    <w:rsid w:val="00521CEE"/>
    <w:rsid w:val="00524434"/>
    <w:rsid w:val="00534880"/>
    <w:rsid w:val="0056454C"/>
    <w:rsid w:val="00573041"/>
    <w:rsid w:val="005903FB"/>
    <w:rsid w:val="005A03A3"/>
    <w:rsid w:val="005B4F97"/>
    <w:rsid w:val="005B77E3"/>
    <w:rsid w:val="005C164B"/>
    <w:rsid w:val="005C1A3A"/>
    <w:rsid w:val="005C3FE0"/>
    <w:rsid w:val="005C740C"/>
    <w:rsid w:val="005D0300"/>
    <w:rsid w:val="005F0E31"/>
    <w:rsid w:val="005F2F08"/>
    <w:rsid w:val="005F4A65"/>
    <w:rsid w:val="00604859"/>
    <w:rsid w:val="006048F4"/>
    <w:rsid w:val="0060660A"/>
    <w:rsid w:val="00612294"/>
    <w:rsid w:val="00617A44"/>
    <w:rsid w:val="00621FF5"/>
    <w:rsid w:val="00625CD0"/>
    <w:rsid w:val="00635DE3"/>
    <w:rsid w:val="00645EC4"/>
    <w:rsid w:val="006469F6"/>
    <w:rsid w:val="006614C4"/>
    <w:rsid w:val="00661591"/>
    <w:rsid w:val="0066632F"/>
    <w:rsid w:val="006665E1"/>
    <w:rsid w:val="00667BAB"/>
    <w:rsid w:val="006908BE"/>
    <w:rsid w:val="006B03AF"/>
    <w:rsid w:val="006C2535"/>
    <w:rsid w:val="006D4B0D"/>
    <w:rsid w:val="006D60B4"/>
    <w:rsid w:val="006D75E1"/>
    <w:rsid w:val="006E263E"/>
    <w:rsid w:val="006E3546"/>
    <w:rsid w:val="006E7216"/>
    <w:rsid w:val="006F0F93"/>
    <w:rsid w:val="006F35FA"/>
    <w:rsid w:val="00703AEF"/>
    <w:rsid w:val="00715237"/>
    <w:rsid w:val="00715F39"/>
    <w:rsid w:val="007254A5"/>
    <w:rsid w:val="00725748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C406E"/>
    <w:rsid w:val="007F428E"/>
    <w:rsid w:val="00800895"/>
    <w:rsid w:val="00812028"/>
    <w:rsid w:val="00814D03"/>
    <w:rsid w:val="00816074"/>
    <w:rsid w:val="0083178B"/>
    <w:rsid w:val="00833695"/>
    <w:rsid w:val="00842CD8"/>
    <w:rsid w:val="008553C7"/>
    <w:rsid w:val="00855A9C"/>
    <w:rsid w:val="00857FEB"/>
    <w:rsid w:val="00860B95"/>
    <w:rsid w:val="008616E0"/>
    <w:rsid w:val="00862050"/>
    <w:rsid w:val="008646B0"/>
    <w:rsid w:val="008666D2"/>
    <w:rsid w:val="0089074F"/>
    <w:rsid w:val="00891692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57126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6427"/>
    <w:rsid w:val="009F3851"/>
    <w:rsid w:val="00A12458"/>
    <w:rsid w:val="00A27328"/>
    <w:rsid w:val="00A30E68"/>
    <w:rsid w:val="00A34AA0"/>
    <w:rsid w:val="00A41EFC"/>
    <w:rsid w:val="00A56946"/>
    <w:rsid w:val="00A578D8"/>
    <w:rsid w:val="00A61759"/>
    <w:rsid w:val="00A65FF9"/>
    <w:rsid w:val="00A72E2B"/>
    <w:rsid w:val="00A94A09"/>
    <w:rsid w:val="00AB762B"/>
    <w:rsid w:val="00AB78E0"/>
    <w:rsid w:val="00AC0810"/>
    <w:rsid w:val="00AC49D8"/>
    <w:rsid w:val="00AC523C"/>
    <w:rsid w:val="00AD3A3C"/>
    <w:rsid w:val="00AE11B7"/>
    <w:rsid w:val="00AF0612"/>
    <w:rsid w:val="00B030FC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674B1"/>
    <w:rsid w:val="00B71DC2"/>
    <w:rsid w:val="00B73546"/>
    <w:rsid w:val="00B74DD5"/>
    <w:rsid w:val="00B74F88"/>
    <w:rsid w:val="00B75A33"/>
    <w:rsid w:val="00B76A6E"/>
    <w:rsid w:val="00B93893"/>
    <w:rsid w:val="00BA1E4E"/>
    <w:rsid w:val="00BB1670"/>
    <w:rsid w:val="00BC12A3"/>
    <w:rsid w:val="00BC3B53"/>
    <w:rsid w:val="00BC56F5"/>
    <w:rsid w:val="00BE2D55"/>
    <w:rsid w:val="00BF37A3"/>
    <w:rsid w:val="00C12E90"/>
    <w:rsid w:val="00C14EA9"/>
    <w:rsid w:val="00C206F1"/>
    <w:rsid w:val="00C26079"/>
    <w:rsid w:val="00C33956"/>
    <w:rsid w:val="00C35A91"/>
    <w:rsid w:val="00C40C60"/>
    <w:rsid w:val="00C53426"/>
    <w:rsid w:val="00C63108"/>
    <w:rsid w:val="00C6537C"/>
    <w:rsid w:val="00C7256F"/>
    <w:rsid w:val="00C876B7"/>
    <w:rsid w:val="00C90846"/>
    <w:rsid w:val="00C97238"/>
    <w:rsid w:val="00CA0A69"/>
    <w:rsid w:val="00CA0E76"/>
    <w:rsid w:val="00CA47D3"/>
    <w:rsid w:val="00CB5A73"/>
    <w:rsid w:val="00CD604A"/>
    <w:rsid w:val="00CD6791"/>
    <w:rsid w:val="00CD700D"/>
    <w:rsid w:val="00CE2EA9"/>
    <w:rsid w:val="00CE74D9"/>
    <w:rsid w:val="00CF053F"/>
    <w:rsid w:val="00CF7C8B"/>
    <w:rsid w:val="00D078E1"/>
    <w:rsid w:val="00D12A7F"/>
    <w:rsid w:val="00D23522"/>
    <w:rsid w:val="00D279AE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80CCE"/>
    <w:rsid w:val="00DE578A"/>
    <w:rsid w:val="00DF1D1E"/>
    <w:rsid w:val="00DF2583"/>
    <w:rsid w:val="00DF54D9"/>
    <w:rsid w:val="00E03D32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A0D09"/>
    <w:rsid w:val="00EA75C1"/>
    <w:rsid w:val="00EB7550"/>
    <w:rsid w:val="00EC237D"/>
    <w:rsid w:val="00EE1A75"/>
    <w:rsid w:val="00EE4A1F"/>
    <w:rsid w:val="00EF1B5A"/>
    <w:rsid w:val="00EF2CCA"/>
    <w:rsid w:val="00F03E1B"/>
    <w:rsid w:val="00F16EBD"/>
    <w:rsid w:val="00F2608D"/>
    <w:rsid w:val="00F33C0B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2EE2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6211EBFB"/>
  <w15:docId w15:val="{567EB2A9-A158-4F6B-9D3B-848BCCD6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character" w:customStyle="1" w:styleId="broodtekstChar">
    <w:name w:val="broodtekst Char"/>
    <w:link w:val="broodtekst"/>
    <w:rsid w:val="00FE2EE2"/>
    <w:rPr>
      <w:rFonts w:ascii="Verdana" w:hAnsi="Verdana"/>
      <w:sz w:val="18"/>
      <w:szCs w:val="18"/>
    </w:rPr>
  </w:style>
  <w:style w:type="paragraph" w:customStyle="1" w:styleId="titel0">
    <w:name w:val="titel"/>
    <w:basedOn w:val="broodtekst"/>
    <w:next w:val="Standaard"/>
    <w:rsid w:val="00FE2EE2"/>
    <w:pPr>
      <w:spacing w:line="300" w:lineRule="atLeast"/>
    </w:pPr>
    <w:rPr>
      <w:rFonts w:eastAsia="MS Mincho"/>
      <w:b/>
      <w:sz w:val="24"/>
    </w:rPr>
  </w:style>
  <w:style w:type="paragraph" w:styleId="Lijstalinea">
    <w:name w:val="List Paragraph"/>
    <w:basedOn w:val="Standaard"/>
    <w:uiPriority w:val="34"/>
    <w:qFormat/>
    <w:rsid w:val="00C33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38965-1EB1-4CC6-BBA2-B8A70734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268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Ruiter, Rob</cp:lastModifiedBy>
  <cp:revision>14</cp:revision>
  <cp:lastPrinted>2008-09-19T14:31:00Z</cp:lastPrinted>
  <dcterms:created xsi:type="dcterms:W3CDTF">2020-12-24T09:46:00Z</dcterms:created>
  <dcterms:modified xsi:type="dcterms:W3CDTF">2021-10-20T10:15:00Z</dcterms:modified>
</cp:coreProperties>
</file>